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7896973" name="01a014b5-1c36-7712-9183-4bee67f760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120079" name="01a014b5-1c36-7712-9183-4bee67f760f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1104981" name="01a014b5-3a5a-759a-8f31-b5dba95e47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6098495" name="01a014b5-3a5a-759a-8f31-b5dba95e478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2575471" name="01a014b6-3098-7e63-a492-2b2490f119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1355503" name="01a014b6-3098-7e63-a492-2b2490f1194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0063407" name="01a014b6-575a-7506-8b53-d85f0327c9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2484516" name="01a014b6-575a-7506-8b53-d85f0327c94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76093961" name="01a014b7-5400-71ea-b90c-b252b3565d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325759" name="01a014b7-5400-71ea-b90c-b252b3565da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3895824" name="01a014b7-8f21-7081-a4da-9af6f32786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4270959" name="01a014b7-8f21-7081-a4da-9af6f327869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40511027" name="01a014b8-ad9d-77c6-904f-39ea3c1e67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413866" name="01a014b8-ad9d-77c6-904f-39ea3c1e67a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60709573" name="01a014b9-4041-73b9-a484-58dac4b74e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6277985" name="01a014b9-4041-73b9-a484-58dac4b74e3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2.OG links </w:t>
            </w:r>
          </w:p>
          <w:p>
            <w:pPr>
              <w:spacing w:before="0" w:after="0"/>
            </w:pPr>
            <w:r>
              <w:t>Boden/Wand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Boden/Sockel/Wand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0023306" name="01a0155a-3ed4-7106-9b0c-6dee2745e7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7393450" name="01a0155a-3ed4-7106-9b0c-6dee2745e75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0074405" name="01a0155a-c182-794e-8891-c8afbd0aaf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358930" name="01a0155a-c182-794e-8891-c8afbd0aaf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MFH.Hildastrasse 3, 8004 Zürich</w:t>
          </w:r>
        </w:p>
        <w:p>
          <w:pPr>
            <w:spacing w:before="0" w:after="0"/>
          </w:pPr>
          <w:r>
            <w:t>DN 1051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